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64588881" name="641b8ee0-c518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4595126" name="641b8ee0-c518-11f0-8519-1bb072c14d14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72998661" name="91013db0-c518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2340323" name="91013db0-c518-11f0-8519-1bb072c14d14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UG- 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0624483" name="44fad970-c519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9164122" name="44fad970-c519-11f0-8519-1bb072c14d14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99065215" name="992c31b0-c519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787855" name="992c31b0-c519-11f0-8519-1bb072c14d14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 / Küche / 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7767570" name="394d2a80-c51c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8489946" name="394d2a80-c51c-11f0-8519-1bb072c14d14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15095730" name="5e0cd1e0-c51c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777100" name="5e0cd1e0-c51c-11f0-8519-1bb072c14d14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74945652" name="3debc370-c51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6441780" name="3debc370-c51d-11f0-8519-1bb072c14d14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0067144" name="cc648ab0-c51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7157426" name="cc648ab0-c51d-11f0-8519-1bb072c14d14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69413569" name="1a9887e0-c51e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3772519" name="1a9887e0-c51e-11f0-8519-1bb072c14d14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29983471" name="980a0690-c51e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6232538" name="980a0690-c51e-11f0-8519-1bb072c14d14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12524575" name="f6606a90-c51e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7688286" name="f6606a90-c51e-11f0-8519-1bb072c14d14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89466236" name="6277ecd0-c51f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5317209" name="6277ecd0-c51f-11f0-8519-1bb072c14d14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66370586" name="ac4c3960-c51f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7300470" name="ac4c3960-c51f-11f0-8519-1bb072c14d14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4113708" name="b8d0b8f0-c51f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2633050" name="b8d0b8f0-c51f-11f0-8519-1bb072c14d14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EG-OG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95242287" name="fa874600-c520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3201710" name="fa874600-c520-11f0-8519-1bb072c14d14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3085573" name="531fe570-c520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4325847" name="531fe570-c520-11f0-8519-1bb072c14d14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87944967" name="80e85db0-c521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1091562" name="80e85db0-c521-11f0-8519-1bb072c14d14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Sockel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24024667" name="fde4fa80-c521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601012" name="fde4fa80-c521-11f0-8519-1bb072c14d14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UG-DG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45455297" name="b2ab0e00-c522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4606948" name="b2ab0e00-c522-11f0-8519-1bb072c14d14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3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Obstgartenstrasse 8, 9555 Tobel</w:t>
          </w:r>
        </w:p>
        <w:p>
          <w:pPr>
            <w:spacing w:before="0" w:after="0"/>
          </w:pPr>
          <w:r>
            <w:t>584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footer.xml" Type="http://schemas.openxmlformats.org/officeDocument/2006/relationships/footer" Id="rId23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